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EDC8" w14:textId="77777777" w:rsidR="002517C0" w:rsidRPr="00232045" w:rsidRDefault="00000000">
      <w:pPr>
        <w:jc w:val="center"/>
      </w:pPr>
      <w:r w:rsidRPr="00232045">
        <w:rPr>
          <w:rFonts w:eastAsia="Times New Roman" w:cs="Times New Roman"/>
          <w:b/>
          <w:sz w:val="24"/>
        </w:rPr>
        <w:t>ZOBOWIĄZANIE PODMIOTU UDOSTĘPNIAJĄCEGO ZASOBY</w:t>
      </w:r>
    </w:p>
    <w:p w14:paraId="6B0EF396" w14:textId="77777777" w:rsidR="002517C0" w:rsidRPr="00232045" w:rsidRDefault="00000000">
      <w:pPr>
        <w:spacing w:after="80"/>
        <w:jc w:val="center"/>
      </w:pPr>
      <w:r w:rsidRPr="00232045">
        <w:rPr>
          <w:rFonts w:eastAsia="Times New Roman" w:cs="Times New Roman"/>
          <w:i/>
          <w:sz w:val="17"/>
        </w:rPr>
        <w:t xml:space="preserve">Art. 118 ust. 3–4 ustawy </w:t>
      </w:r>
      <w:proofErr w:type="spellStart"/>
      <w:r w:rsidRPr="00232045">
        <w:rPr>
          <w:rFonts w:eastAsia="Times New Roman" w:cs="Times New Roman"/>
          <w:i/>
          <w:sz w:val="17"/>
        </w:rPr>
        <w:t>Pzp</w:t>
      </w:r>
      <w:proofErr w:type="spellEnd"/>
      <w:r w:rsidRPr="00232045">
        <w:rPr>
          <w:rFonts w:eastAsia="Times New Roman" w:cs="Times New Roman"/>
          <w:i/>
          <w:sz w:val="17"/>
        </w:rPr>
        <w:t xml:space="preserve"> – jeżeli dotyczy</w:t>
      </w:r>
    </w:p>
    <w:p w14:paraId="37A3AAD8" w14:textId="77777777" w:rsidR="002517C0" w:rsidRPr="00232045" w:rsidRDefault="00000000">
      <w:pPr>
        <w:spacing w:after="120"/>
        <w:jc w:val="center"/>
      </w:pPr>
      <w:r w:rsidRPr="00232045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232045">
        <w:rPr>
          <w:rFonts w:eastAsia="Times New Roman" w:cs="Times New Roman"/>
          <w:b/>
          <w:sz w:val="16"/>
        </w:rPr>
        <w:br/>
        <w:t>Oznaczenie postępowania: MT.2370.02.2026</w:t>
      </w:r>
    </w:p>
    <w:p w14:paraId="1CDDE2EF" w14:textId="5EF9F3CC" w:rsidR="002517C0" w:rsidRPr="00232045" w:rsidRDefault="00000000">
      <w:r w:rsidRPr="00232045">
        <w:rPr>
          <w:rFonts w:eastAsia="Times New Roman" w:cs="Times New Roman"/>
          <w:b/>
        </w:rPr>
        <w:t xml:space="preserve">Nazwa / firma podmiotu udostępniającego zasoby: </w:t>
      </w:r>
      <w:r w:rsidRPr="00232045">
        <w:rPr>
          <w:rFonts w:eastAsia="Times New Roman" w:cs="Times New Roman"/>
        </w:rPr>
        <w:t>.....................</w:t>
      </w:r>
      <w:r w:rsidR="007F6E2F">
        <w:rPr>
          <w:rFonts w:eastAsia="Times New Roman" w:cs="Times New Roman"/>
        </w:rPr>
        <w:t>.</w:t>
      </w:r>
      <w:r w:rsidRPr="00232045">
        <w:rPr>
          <w:rFonts w:eastAsia="Times New Roman" w:cs="Times New Roman"/>
        </w:rPr>
        <w:t>..........................................................................</w:t>
      </w:r>
    </w:p>
    <w:p w14:paraId="0757A2B9" w14:textId="77777777" w:rsidR="002517C0" w:rsidRPr="00232045" w:rsidRDefault="00000000">
      <w:r w:rsidRPr="00232045">
        <w:rPr>
          <w:rFonts w:eastAsia="Times New Roman" w:cs="Times New Roman"/>
          <w:b/>
        </w:rPr>
        <w:t xml:space="preserve">Adres: </w:t>
      </w:r>
      <w:r w:rsidRPr="00232045">
        <w:rPr>
          <w:rFonts w:eastAsia="Times New Roman" w:cs="Times New Roman"/>
        </w:rPr>
        <w:t>...............................................................................................</w:t>
      </w:r>
    </w:p>
    <w:p w14:paraId="480A5A04" w14:textId="77777777" w:rsidR="002517C0" w:rsidRPr="00232045" w:rsidRDefault="00000000">
      <w:r w:rsidRPr="00232045">
        <w:rPr>
          <w:rFonts w:eastAsia="Times New Roman" w:cs="Times New Roman"/>
          <w:b/>
        </w:rPr>
        <w:t xml:space="preserve">NIP / KRS / CEIDG: </w:t>
      </w:r>
      <w:r w:rsidRPr="00232045">
        <w:rPr>
          <w:rFonts w:eastAsia="Times New Roman" w:cs="Times New Roman"/>
        </w:rPr>
        <w:t>...............................................................................................</w:t>
      </w:r>
    </w:p>
    <w:p w14:paraId="502C17E1" w14:textId="77777777" w:rsidR="002517C0" w:rsidRPr="00232045" w:rsidRDefault="00000000">
      <w:r w:rsidRPr="00232045">
        <w:rPr>
          <w:rFonts w:eastAsia="Times New Roman" w:cs="Times New Roman"/>
          <w:b/>
        </w:rPr>
        <w:t xml:space="preserve">Nazwa Wykonawcy korzystającego z zasobów: </w:t>
      </w:r>
      <w:r w:rsidRPr="00232045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645"/>
        <w:gridCol w:w="2665"/>
        <w:gridCol w:w="1891"/>
        <w:gridCol w:w="2655"/>
      </w:tblGrid>
      <w:tr w:rsidR="002517C0" w:rsidRPr="00232045" w14:paraId="4616C72F" w14:textId="77777777">
        <w:trPr>
          <w:tblHeader/>
          <w:jc w:val="center"/>
        </w:trPr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69CF711" w14:textId="77777777" w:rsidR="002517C0" w:rsidRPr="00232045" w:rsidRDefault="00000000">
            <w:pPr>
              <w:spacing w:after="0"/>
              <w:jc w:val="center"/>
            </w:pPr>
            <w:r w:rsidRPr="00232045">
              <w:rPr>
                <w:rFonts w:eastAsia="Times New Roman" w:cs="Times New Roman"/>
                <w:b/>
                <w:sz w:val="15"/>
              </w:rPr>
              <w:t>Zakres dostępnych zasobów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EBF2956" w14:textId="77777777" w:rsidR="002517C0" w:rsidRPr="00232045" w:rsidRDefault="00000000">
            <w:pPr>
              <w:spacing w:after="0"/>
              <w:jc w:val="center"/>
            </w:pPr>
            <w:r w:rsidRPr="00232045">
              <w:rPr>
                <w:rFonts w:eastAsia="Times New Roman" w:cs="Times New Roman"/>
                <w:b/>
                <w:sz w:val="15"/>
              </w:rPr>
              <w:t>Sposób wykorzystania przy realizacji zamówienia</w:t>
            </w:r>
          </w:p>
        </w:tc>
        <w:tc>
          <w:tcPr>
            <w:tcW w:w="198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A179C5" w14:textId="77777777" w:rsidR="002517C0" w:rsidRPr="00232045" w:rsidRDefault="00000000">
            <w:pPr>
              <w:spacing w:after="0"/>
              <w:jc w:val="center"/>
            </w:pPr>
            <w:r w:rsidRPr="00232045">
              <w:rPr>
                <w:rFonts w:eastAsia="Times New Roman" w:cs="Times New Roman"/>
                <w:b/>
                <w:sz w:val="15"/>
              </w:rPr>
              <w:t>Okres udostępnienia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C956E2" w14:textId="77777777" w:rsidR="002517C0" w:rsidRPr="00232045" w:rsidRDefault="00000000">
            <w:pPr>
              <w:spacing w:after="0"/>
              <w:jc w:val="center"/>
            </w:pPr>
            <w:r w:rsidRPr="00232045">
              <w:rPr>
                <w:rFonts w:eastAsia="Times New Roman" w:cs="Times New Roman"/>
                <w:b/>
                <w:sz w:val="15"/>
              </w:rPr>
              <w:t>Czynności wykonywane przez podmiot – jeżeli dotyczy</w:t>
            </w:r>
          </w:p>
        </w:tc>
      </w:tr>
      <w:tr w:rsidR="002517C0" w:rsidRPr="00232045" w14:paraId="6D0BF563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E440EB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9B7853" w14:textId="77777777" w:rsidR="002517C0" w:rsidRPr="00232045" w:rsidRDefault="002517C0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C63D2DC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9CF912" w14:textId="77777777" w:rsidR="002517C0" w:rsidRPr="00232045" w:rsidRDefault="002517C0">
            <w:pPr>
              <w:spacing w:after="0"/>
            </w:pPr>
          </w:p>
        </w:tc>
      </w:tr>
      <w:tr w:rsidR="002517C0" w:rsidRPr="00232045" w14:paraId="685FB138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ED1CC99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A310AD" w14:textId="77777777" w:rsidR="002517C0" w:rsidRPr="00232045" w:rsidRDefault="002517C0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C3A9DE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588E81" w14:textId="77777777" w:rsidR="002517C0" w:rsidRPr="00232045" w:rsidRDefault="002517C0">
            <w:pPr>
              <w:spacing w:after="0"/>
            </w:pPr>
          </w:p>
        </w:tc>
      </w:tr>
      <w:tr w:rsidR="002517C0" w:rsidRPr="00232045" w14:paraId="30F54BF9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1EA0B0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0756A1" w14:textId="77777777" w:rsidR="002517C0" w:rsidRPr="00232045" w:rsidRDefault="002517C0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933E65" w14:textId="77777777" w:rsidR="002517C0" w:rsidRPr="00232045" w:rsidRDefault="002517C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3CD95B6" w14:textId="77777777" w:rsidR="002517C0" w:rsidRPr="00232045" w:rsidRDefault="002517C0">
            <w:pPr>
              <w:spacing w:after="0"/>
            </w:pPr>
          </w:p>
        </w:tc>
      </w:tr>
    </w:tbl>
    <w:p w14:paraId="4D7055D0" w14:textId="77777777" w:rsidR="002517C0" w:rsidRPr="00232045" w:rsidRDefault="00000000">
      <w:r w:rsidRPr="00232045">
        <w:rPr>
          <w:rFonts w:eastAsia="Times New Roman" w:cs="Times New Roman"/>
          <w:sz w:val="16"/>
        </w:rPr>
        <w:t>Zobowiązuję się oddać Wykonawcy do dyspozycji wskazane wyżej zasoby na potrzeby realizacji zamówienia w sposób rzeczywisty i dostępny przez okres niezbędny do jego wykonania. Jeżeli udostępniane zasoby dotyczą wykształcenia, kwalifikacji zawodowych lub doświadczenia, zastosowanie mają wymagania art. 118 ust. 2 ustawy Pzp. Udostępnienie zasobów nie może prowadzić do powierzenia podmiotowi zadań zastrzeżonych w rozdziale XXVI SWZ do osobistego wykonania przez Wykonawcę.</w:t>
      </w:r>
    </w:p>
    <w:p w14:paraId="6998FBE7" w14:textId="77777777" w:rsidR="002517C0" w:rsidRDefault="00000000">
      <w:r w:rsidRPr="00232045">
        <w:rPr>
          <w:rFonts w:eastAsia="Times New Roman" w:cs="Times New Roman"/>
          <w:i/>
          <w:sz w:val="15"/>
        </w:rPr>
        <w:t>Dokument należy podpisać przez osobę/osoby uprawnione do reprezentowania podmiotu udostępniającego zasoby, w formie wymaganej w SWZ.</w:t>
      </w:r>
    </w:p>
    <w:sectPr w:rsidR="002517C0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6ECB" w14:textId="77777777" w:rsidR="0099788B" w:rsidRPr="00232045" w:rsidRDefault="0099788B">
      <w:pPr>
        <w:spacing w:after="0"/>
      </w:pPr>
      <w:r w:rsidRPr="00232045">
        <w:separator/>
      </w:r>
    </w:p>
  </w:endnote>
  <w:endnote w:type="continuationSeparator" w:id="0">
    <w:p w14:paraId="53E93A88" w14:textId="77777777" w:rsidR="0099788B" w:rsidRPr="00232045" w:rsidRDefault="0099788B">
      <w:pPr>
        <w:spacing w:after="0"/>
      </w:pPr>
      <w:r w:rsidRPr="002320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CBEA9" w14:textId="77777777" w:rsidR="002517C0" w:rsidRPr="00232045" w:rsidRDefault="00000000">
    <w:pPr>
      <w:pStyle w:val="Stopka"/>
      <w:jc w:val="center"/>
    </w:pPr>
    <w:r>
      <w:t xml:space="preserve">MT.2370.02.2026 | Załącznik nr 2B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B42BA" w14:textId="77777777" w:rsidR="0099788B" w:rsidRPr="00232045" w:rsidRDefault="0099788B">
      <w:pPr>
        <w:spacing w:after="0"/>
      </w:pPr>
      <w:r w:rsidRPr="00232045">
        <w:separator/>
      </w:r>
    </w:p>
  </w:footnote>
  <w:footnote w:type="continuationSeparator" w:id="0">
    <w:p w14:paraId="201E4E5A" w14:textId="77777777" w:rsidR="0099788B" w:rsidRPr="00232045" w:rsidRDefault="0099788B">
      <w:pPr>
        <w:spacing w:after="0"/>
      </w:pPr>
      <w:r w:rsidRPr="002320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3037" w14:textId="77777777" w:rsidR="002517C0" w:rsidRPr="00232045" w:rsidRDefault="00000000">
    <w:pPr>
      <w:pStyle w:val="Nagwek"/>
      <w:jc w:val="right"/>
    </w:pPr>
    <w:r w:rsidRPr="00232045">
      <w:rPr>
        <w:rFonts w:eastAsia="Times New Roman" w:cs="Times New Roman"/>
        <w:sz w:val="15"/>
      </w:rPr>
      <w:t>Załącznik nr 2B do SWZ</w:t>
    </w:r>
    <w:r w:rsidRPr="00232045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3770063">
    <w:abstractNumId w:val="8"/>
  </w:num>
  <w:num w:numId="2" w16cid:durableId="1677222813">
    <w:abstractNumId w:val="6"/>
  </w:num>
  <w:num w:numId="3" w16cid:durableId="961303013">
    <w:abstractNumId w:val="5"/>
  </w:num>
  <w:num w:numId="4" w16cid:durableId="766510228">
    <w:abstractNumId w:val="4"/>
  </w:num>
  <w:num w:numId="5" w16cid:durableId="203564242">
    <w:abstractNumId w:val="7"/>
  </w:num>
  <w:num w:numId="6" w16cid:durableId="2053192545">
    <w:abstractNumId w:val="3"/>
  </w:num>
  <w:num w:numId="7" w16cid:durableId="1549564485">
    <w:abstractNumId w:val="2"/>
  </w:num>
  <w:num w:numId="8" w16cid:durableId="68115837">
    <w:abstractNumId w:val="1"/>
  </w:num>
  <w:num w:numId="9" w16cid:durableId="136151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15BC6"/>
    <w:rsid w:val="00232045"/>
    <w:rsid w:val="002517C0"/>
    <w:rsid w:val="0029639D"/>
    <w:rsid w:val="00326F90"/>
    <w:rsid w:val="00416FDA"/>
    <w:rsid w:val="006C02AE"/>
    <w:rsid w:val="007F6E2F"/>
    <w:rsid w:val="00850AE2"/>
    <w:rsid w:val="008D25FB"/>
    <w:rsid w:val="0099788B"/>
    <w:rsid w:val="00AA1D8D"/>
    <w:rsid w:val="00B436CF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EC69B"/>
  <w14:defaultImageDpi w14:val="300"/>
  <w15:docId w15:val="{CC21A3AA-45B0-4111-8927-0228423F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2026-08-26T08:18:00Z</dcterms:created>
  <dcterms:modified xsi:type="dcterms:W3CDTF">2026-08-27T08:11:00Z</dcterms:modified>
  <cp:category/>
</cp:coreProperties>
</file>